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Hallenbad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694032752" name="019ecae2-7535-7604-b626-b285821942f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40728887" name="019ecae2-7535-7604-b626-b285821942f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Fliesenkleber Grau </w:t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Hallenbad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708368223" name="019ecae6-ff3b-7480-900c-5127b29c616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12307108" name="019ecae6-ff3b-7480-900c-5127b29c6169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Fliesenkleber Weiss</w:t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Hallenbad. Speerstrasse 95, 8820 Wädenswil</w:t>
          </w:r>
        </w:p>
        <w:p>
          <w:pPr>
            <w:spacing w:before="0" w:after="0"/>
          </w:pPr>
          <w:r>
            <w:t>DN 981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